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VM-21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Flanschdichtungen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5087590" name="57226fa0-bd2c-11ef-a661-f76272375ec3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701047" name="57226fa0-bd2c-11ef-a661-f76272375ec3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8126167" name="5e438a30-bd2c-11ef-bb8d-c728ec4d001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0722762" name="5e438a30-bd2c-11ef-bb8d-c728ec4d001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VM-22</w:t>
            </w:r>
          </w:p>
          <w:p>
            <w:pPr>
              <w:spacing w:before="0" w:after="0"/>
            </w:pPr>
            <w:r>
              <w:t>Asbestkarton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51389865" name="8c488bb0-bd2c-11ef-99f7-094ca778eeee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911971" name="8c488bb0-bd2c-11ef-99f7-094ca778eeee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37991257" name="8f6e83d0-bd2c-11ef-9070-d9005845e04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9966151" name="8f6e83d0-bd2c-11ef-9070-d9005845e04c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Hanfländerweg 15, 8880 Walenstadt</w:t>
          </w:r>
        </w:p>
        <w:p>
          <w:pPr>
            <w:spacing w:before="0" w:after="0"/>
          </w:pPr>
          <w:r>
            <w:t>74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